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0865500" name="019d95f6-92d7-73e0-8679-8084669d7f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0448449" name="019d95f6-92d7-73e0-8679-8084669d7fa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OG/UG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586486" name="019d95f9-6c8c-7cd6-8943-6d8576a696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261245" name="019d95f9-6c8c-7cd6-8943-6d8576a6961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3275365" name="019d95fb-f2d2-71fb-9612-ad7d8f7866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1618789" name="019d95fb-f2d2-71fb-9612-ad7d8f7866a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Bad/ Dusche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9835434" name="019d95ff-7aad-74ab-8a98-d20dcf1260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113549" name="019d95ff-7aad-74ab-8a98-d20dcf12609d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Chemineè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186144" name="019d9609-bda6-7041-a756-39c7bc2efe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2209623" name="019d9609-bda6-7041-a756-39c7bc2efef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/ 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4475213" name="019d960b-821a-7686-8d98-16b2933ef7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3642128" name="019d960b-821a-7686-8d98-16b2933ef7d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4524914" name="019d9616-5c10-7f05-bb81-20869a0508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3435573" name="019d9616-5c10-7f05-bb81-20869a0508bb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 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801838" name="019d9623-9bfc-7900-8c71-625c85c9f0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0514952" name="019d9623-9bfc-7900-8c71-625c85c9f09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 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6501478" name="019d9628-35e7-7206-b62e-c9c1a9f0eb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2838827" name="019d9628-35e7-7206-b62e-c9c1a9f0eb2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OG/UG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7932246" name="019d9604-fd2e-7f98-baae-5c63f7f539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5498102" name="019d9604-fd2e-7f98-baae-5c63f7f539e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/ 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669151" name="019d960e-844f-74c8-8f05-8db917cc20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252542" name="019d960e-844f-74c8-8f05-8db917cc20b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Bad/ Dusche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9511757" name="019d9600-63e0-79b7-8f87-31e5229a13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3176246" name="019d9600-63e0-79b7-8f87-31e5229a133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5581414" name="019d9611-5066-790f-ad5f-eee83d39db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4373557" name="019d9611-5066-790f-ad5f-eee83d39dba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7052469" name="019d9615-474e-7b21-90e5-eef052a312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0474805" name="019d9615-474e-7b21-90e5-eef052a312a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Bad/ Dusche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6166690" name="019d9a2b-c336-7ba7-b175-2fc9835d36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0669860" name="019d9a2b-c336-7ba7-b175-2fc9835d365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2390675" name="019d9606-6fec-7f7d-9de2-b48342ab55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7558289" name="019d9606-6fec-7f7d-9de2-b48342ab5505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8806117" name="019d9615-da7a-7cc4-9fef-5fafa7d179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6348054" name="019d9615-da7a-7cc4-9fef-5fafa7d179fb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Waschküche/ 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2775854" name="019d961c-8a24-7faa-a286-707e99d411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0010315" name="019d961c-8a24-7faa-a286-707e99d4115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0305506" name="019d9628-b03a-732a-85b8-2060eea4b9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2111702" name="019d9628-b03a-732a-85b8-2060eea4b992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Chemineé</w:t>
            </w:r>
          </w:p>
        </w:tc>
        <w:tc>
          <w:p>
            <w:pPr>
              <w:spacing w:before="0" w:after="0" w:line="240" w:lineRule="auto"/>
            </w:pPr>
            <w:r>
              <w:t>Chemineé</w:t>
            </w:r>
          </w:p>
        </w:tc>
        <w:tc>
          <w:p>
            <w:pPr>
              <w:spacing w:before="0" w:after="0" w:line="240" w:lineRule="auto"/>
            </w:pPr>
            <w:r>
              <w:t>Asbestschnur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7125776" name="019d9607-7d72-7e12-a6c2-6fcbedda75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4343467" name="019d9607-7d72-7e12-a6c2-6fcbedda7560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Waschküche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4264061" name="019d961d-3344-7cd0-8ff8-e90da33883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4592858" name="019d961d-3344-7cd0-8ff8-e90da33883da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7559721" name="019d961f-f722-7dd1-a6aa-e9df2c08d9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8902961" name="019d961f-f722-7dd1-a6aa-e9df2c08d9cc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Schwarzer Kleber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Dörflistrasse 16A Dörflistrasse 16A, 8572 Berg</w:t>
          </w:r>
        </w:p>
        <w:p>
          <w:pPr>
            <w:spacing w:before="0" w:after="0"/>
          </w:pPr>
          <w:r>
            <w:t>861 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